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EC4CE" w14:textId="77777777" w:rsidR="00B73CE5" w:rsidRPr="00D30E4C" w:rsidRDefault="00525342" w:rsidP="00245CFC">
      <w:pPr>
        <w:jc w:val="center"/>
        <w:rPr>
          <w:lang w:val="it-CH"/>
        </w:rPr>
      </w:pPr>
      <w:r>
        <w:rPr>
          <w:b/>
          <w:sz w:val="32"/>
          <w:lang w:val="it-CH"/>
        </w:rPr>
        <w:t>T</w:t>
      </w:r>
      <w:r w:rsidR="00002D55" w:rsidRPr="00D30E4C">
        <w:rPr>
          <w:b/>
          <w:sz w:val="32"/>
          <w:lang w:val="it-CH"/>
        </w:rPr>
        <w:t xml:space="preserve">abele </w:t>
      </w:r>
      <w:r>
        <w:rPr>
          <w:b/>
          <w:sz w:val="32"/>
          <w:lang w:val="it-CH"/>
        </w:rPr>
        <w:t xml:space="preserve">sablon </w:t>
      </w:r>
      <w:r w:rsidR="00002D55" w:rsidRPr="00D30E4C">
        <w:rPr>
          <w:b/>
          <w:sz w:val="32"/>
          <w:lang w:val="it-CH"/>
        </w:rPr>
        <w:t>– Intervenția</w:t>
      </w:r>
      <w:r w:rsidR="00977BE7">
        <w:rPr>
          <w:b/>
          <w:sz w:val="32"/>
          <w:lang w:val="it-CH"/>
        </w:rPr>
        <w:t xml:space="preserve"> 3</w:t>
      </w:r>
    </w:p>
    <w:p w14:paraId="0E50BCCD" w14:textId="77777777" w:rsidR="00B73CE5" w:rsidRPr="00D30E4C" w:rsidRDefault="00000000" w:rsidP="00245CFC">
      <w:pPr>
        <w:jc w:val="center"/>
        <w:rPr>
          <w:lang w:val="it-CH"/>
        </w:rPr>
      </w:pPr>
      <w:r w:rsidRPr="00D30E4C">
        <w:rPr>
          <w:i/>
          <w:lang w:val="it-CH"/>
        </w:rPr>
        <w:t>GAL Microregiunea Hârtibaciului (SDL 2023–2027)</w:t>
      </w:r>
    </w:p>
    <w:p w14:paraId="4A67AD29" w14:textId="77777777" w:rsidR="00B73CE5" w:rsidRPr="00D30E4C" w:rsidRDefault="00B73CE5">
      <w:pPr>
        <w:rPr>
          <w:lang w:val="it-CH"/>
        </w:rPr>
      </w:pPr>
    </w:p>
    <w:p w14:paraId="066AC993" w14:textId="77777777" w:rsidR="00B73CE5" w:rsidRPr="00D30E4C" w:rsidRDefault="00000000">
      <w:pPr>
        <w:spacing w:after="120"/>
        <w:rPr>
          <w:lang w:val="it-CH"/>
        </w:rPr>
      </w:pPr>
      <w:r w:rsidRPr="00D30E4C">
        <w:rPr>
          <w:lang w:val="it-CH"/>
        </w:rPr>
        <w:t xml:space="preserve">Acest document conține modele de tabele recomandate pentru completarea dosarului proiectului </w:t>
      </w:r>
      <w:r w:rsidR="00544E80">
        <w:rPr>
          <w:lang w:val="it-CH"/>
        </w:rPr>
        <w:t>pentru Interventia 3</w:t>
      </w:r>
      <w:r w:rsidRPr="00D30E4C">
        <w:rPr>
          <w:lang w:val="it-CH"/>
        </w:rPr>
        <w:t xml:space="preserve">, aliniate cu </w:t>
      </w:r>
      <w:r w:rsidR="00544E80">
        <w:rPr>
          <w:lang w:val="it-CH"/>
        </w:rPr>
        <w:t>principiile</w:t>
      </w:r>
      <w:r w:rsidRPr="00D30E4C">
        <w:rPr>
          <w:lang w:val="it-CH"/>
        </w:rPr>
        <w:t xml:space="preserve"> de selecție aplicabile în (</w:t>
      </w:r>
      <w:r w:rsidR="00002D55">
        <w:rPr>
          <w:lang w:val="it-CH"/>
        </w:rPr>
        <w:t>CS</w:t>
      </w:r>
      <w:r w:rsidRPr="00D30E4C">
        <w:rPr>
          <w:lang w:val="it-CH"/>
        </w:rPr>
        <w:t>1–</w:t>
      </w:r>
      <w:r w:rsidR="00002D55">
        <w:rPr>
          <w:lang w:val="it-CH"/>
        </w:rPr>
        <w:t>CS</w:t>
      </w:r>
      <w:r w:rsidRPr="00D30E4C">
        <w:rPr>
          <w:lang w:val="it-CH"/>
        </w:rPr>
        <w:t>6) și cu criteriul de eligibilitate locală privind sustenabilitatea (operare + mentenanță).</w:t>
      </w:r>
    </w:p>
    <w:p w14:paraId="49C3D169" w14:textId="77777777" w:rsidR="00B73CE5" w:rsidRPr="00987558" w:rsidRDefault="00000000">
      <w:pPr>
        <w:rPr>
          <w:lang w:val="fr-FR"/>
        </w:rPr>
      </w:pPr>
      <w:r w:rsidRPr="00987558">
        <w:rPr>
          <w:lang w:val="fr-FR"/>
        </w:rPr>
        <w:t>Anexa T0 – „Sprijin DIRECT pentru Mocănița (CS1)”</w:t>
      </w:r>
    </w:p>
    <w:p w14:paraId="78458E25" w14:textId="77777777" w:rsidR="00B73CE5" w:rsidRPr="00987558" w:rsidRDefault="00000000">
      <w:pPr>
        <w:rPr>
          <w:lang w:val="fr-FR"/>
        </w:rPr>
      </w:pPr>
      <w:r w:rsidRPr="00987558">
        <w:rPr>
          <w:lang w:val="fr-FR"/>
        </w:rPr>
        <w:t>Scop: justifică sprijinul DIRECT al investiției pentru Mocănița și încadrarea în punctaj (20p / 0p).</w:t>
      </w:r>
    </w:p>
    <w:p w14:paraId="1F6B1BF4" w14:textId="77777777" w:rsidR="00B73CE5" w:rsidRPr="00D30E4C" w:rsidRDefault="00000000">
      <w:pPr>
        <w:rPr>
          <w:lang w:val="it-CH"/>
        </w:rPr>
      </w:pPr>
      <w:r w:rsidRPr="00D30E4C">
        <w:rPr>
          <w:lang w:val="it-CH"/>
        </w:rPr>
        <w:t>Notă: Se atașează minimum 1 dovadă relevantă care susține legătura invocată.</w:t>
      </w:r>
    </w:p>
    <w:p w14:paraId="6B1C1284" w14:textId="77777777" w:rsidR="00C47507" w:rsidRPr="0008121B" w:rsidRDefault="00C47507" w:rsidP="00C47507">
      <w:pPr>
        <w:rPr>
          <w:lang w:val="it-CH"/>
        </w:rPr>
      </w:pPr>
      <w:r w:rsidRPr="0008121B">
        <w:rPr>
          <w:lang w:val="it-CH"/>
        </w:rPr>
        <w:t>Se punctează doar sprijinul DIRECT. Bifează încadrarea și descrie pe scurt legătura directă.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C47507" w14:paraId="6C06494E" w14:textId="77777777" w:rsidTr="00DD5C9F">
        <w:tc>
          <w:tcPr>
            <w:tcW w:w="4320" w:type="dxa"/>
          </w:tcPr>
          <w:p w14:paraId="2EFF389B" w14:textId="77777777" w:rsidR="00C47507" w:rsidRDefault="00C47507" w:rsidP="00DD5C9F">
            <w:r>
              <w:t>Încadrare CS1</w:t>
            </w:r>
          </w:p>
        </w:tc>
        <w:tc>
          <w:tcPr>
            <w:tcW w:w="4320" w:type="dxa"/>
          </w:tcPr>
          <w:p w14:paraId="102B6675" w14:textId="77777777" w:rsidR="00C47507" w:rsidRDefault="00C47507" w:rsidP="00DD5C9F">
            <w:r>
              <w:t>Bifează una:</w:t>
            </w:r>
          </w:p>
        </w:tc>
      </w:tr>
      <w:tr w:rsidR="00C47507" w14:paraId="7C4DD38B" w14:textId="77777777" w:rsidTr="00DD5C9F">
        <w:tc>
          <w:tcPr>
            <w:tcW w:w="4320" w:type="dxa"/>
          </w:tcPr>
          <w:p w14:paraId="48371505" w14:textId="77777777" w:rsidR="00C47507" w:rsidRDefault="00C47507" w:rsidP="00DD5C9F">
            <w:r>
              <w:t>Punctaj</w:t>
            </w:r>
          </w:p>
        </w:tc>
        <w:tc>
          <w:tcPr>
            <w:tcW w:w="4320" w:type="dxa"/>
          </w:tcPr>
          <w:p w14:paraId="042E3903" w14:textId="77777777" w:rsidR="00482989" w:rsidRDefault="00000000">
            <w:r>
              <w:t>☐ 20p – sprijin DIRECT demonstrat    ☐ 0p – nedovedit / neîncadrabil</w:t>
            </w:r>
          </w:p>
        </w:tc>
      </w:tr>
    </w:tbl>
    <w:p w14:paraId="50B9892F" w14:textId="77777777" w:rsidR="00C47507" w:rsidRDefault="00C47507" w:rsidP="00C4750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3225"/>
        <w:gridCol w:w="2213"/>
        <w:gridCol w:w="2558"/>
      </w:tblGrid>
      <w:tr w:rsidR="00C47507" w:rsidRPr="00987558" w14:paraId="21AC83FA" w14:textId="77777777" w:rsidTr="00DD5C9F">
        <w:tc>
          <w:tcPr>
            <w:tcW w:w="2835" w:type="dxa"/>
          </w:tcPr>
          <w:p w14:paraId="78D0BC7E" w14:textId="77777777" w:rsidR="00C47507" w:rsidRPr="00C47507" w:rsidRDefault="00C47507" w:rsidP="00DD5C9F">
            <w:pPr>
              <w:rPr>
                <w:lang w:val="fr-FR"/>
              </w:rPr>
            </w:pPr>
            <w:r w:rsidRPr="00C47507">
              <w:rPr>
                <w:lang w:val="fr-FR"/>
              </w:rPr>
              <w:t>Ce se propune (element/activitate)</w:t>
            </w:r>
          </w:p>
        </w:tc>
        <w:tc>
          <w:tcPr>
            <w:tcW w:w="4535" w:type="dxa"/>
          </w:tcPr>
          <w:p w14:paraId="7ADC279B" w14:textId="77777777" w:rsidR="00C47507" w:rsidRPr="00C47507" w:rsidRDefault="00C47507" w:rsidP="00DD5C9F">
            <w:pPr>
              <w:rPr>
                <w:lang w:val="fr-FR"/>
              </w:rPr>
            </w:pPr>
            <w:r w:rsidRPr="00C47507">
              <w:rPr>
                <w:lang w:val="fr-FR"/>
              </w:rPr>
              <w:t>Cum sprijină DIRECT Mocănița (max. 8–10 rânduri)</w:t>
            </w:r>
          </w:p>
        </w:tc>
        <w:tc>
          <w:tcPr>
            <w:tcW w:w="2551" w:type="dxa"/>
          </w:tcPr>
          <w:p w14:paraId="6AE84CA2" w14:textId="77777777" w:rsidR="00C47507" w:rsidRPr="00C47507" w:rsidRDefault="00C47507" w:rsidP="00DD5C9F">
            <w:pPr>
              <w:rPr>
                <w:lang w:val="fr-FR"/>
              </w:rPr>
            </w:pPr>
            <w:r w:rsidRPr="00C47507">
              <w:rPr>
                <w:lang w:val="fr-FR"/>
              </w:rPr>
              <w:t>Unde se implementează (UAT/adresă)</w:t>
            </w:r>
          </w:p>
        </w:tc>
        <w:tc>
          <w:tcPr>
            <w:tcW w:w="2551" w:type="dxa"/>
          </w:tcPr>
          <w:p w14:paraId="6CD0CF45" w14:textId="77777777" w:rsidR="00C47507" w:rsidRPr="00C47507" w:rsidRDefault="00C47507" w:rsidP="00DD5C9F">
            <w:pPr>
              <w:rPr>
                <w:lang w:val="fr-FR"/>
              </w:rPr>
            </w:pPr>
            <w:r w:rsidRPr="00C47507">
              <w:rPr>
                <w:lang w:val="fr-FR"/>
              </w:rPr>
              <w:t>Dovadă opțională (hartă/foto/planșă/link)</w:t>
            </w:r>
          </w:p>
        </w:tc>
      </w:tr>
      <w:tr w:rsidR="00C47507" w:rsidRPr="00987558" w14:paraId="612B39C3" w14:textId="77777777" w:rsidTr="00DD5C9F">
        <w:tc>
          <w:tcPr>
            <w:tcW w:w="2835" w:type="dxa"/>
          </w:tcPr>
          <w:p w14:paraId="724FD5AC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4535" w:type="dxa"/>
          </w:tcPr>
          <w:p w14:paraId="7BC52F1A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56ACEFF4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437E590E" w14:textId="77777777" w:rsidR="00C47507" w:rsidRPr="00C47507" w:rsidRDefault="00C47507" w:rsidP="00DD5C9F">
            <w:pPr>
              <w:rPr>
                <w:lang w:val="fr-FR"/>
              </w:rPr>
            </w:pPr>
          </w:p>
        </w:tc>
      </w:tr>
      <w:tr w:rsidR="00C47507" w:rsidRPr="00987558" w14:paraId="37D911F8" w14:textId="77777777" w:rsidTr="00DD5C9F">
        <w:tc>
          <w:tcPr>
            <w:tcW w:w="2835" w:type="dxa"/>
          </w:tcPr>
          <w:p w14:paraId="5253D936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4535" w:type="dxa"/>
          </w:tcPr>
          <w:p w14:paraId="75C0D19E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013694E9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25FB6186" w14:textId="77777777" w:rsidR="00C47507" w:rsidRPr="00C47507" w:rsidRDefault="00C47507" w:rsidP="00DD5C9F">
            <w:pPr>
              <w:rPr>
                <w:lang w:val="fr-FR"/>
              </w:rPr>
            </w:pPr>
          </w:p>
        </w:tc>
      </w:tr>
      <w:tr w:rsidR="00C47507" w:rsidRPr="00987558" w14:paraId="31A5176E" w14:textId="77777777" w:rsidTr="00DD5C9F">
        <w:tc>
          <w:tcPr>
            <w:tcW w:w="2835" w:type="dxa"/>
          </w:tcPr>
          <w:p w14:paraId="1D933698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4535" w:type="dxa"/>
          </w:tcPr>
          <w:p w14:paraId="33A218C5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6C9D1634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6169C485" w14:textId="77777777" w:rsidR="00C47507" w:rsidRPr="00C47507" w:rsidRDefault="00C47507" w:rsidP="00DD5C9F">
            <w:pPr>
              <w:rPr>
                <w:lang w:val="fr-FR"/>
              </w:rPr>
            </w:pPr>
          </w:p>
        </w:tc>
      </w:tr>
      <w:tr w:rsidR="00C47507" w:rsidRPr="00987558" w14:paraId="78DDE7FA" w14:textId="77777777" w:rsidTr="00DD5C9F">
        <w:tc>
          <w:tcPr>
            <w:tcW w:w="2835" w:type="dxa"/>
          </w:tcPr>
          <w:p w14:paraId="2580AD21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4535" w:type="dxa"/>
          </w:tcPr>
          <w:p w14:paraId="547EA07B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18DF7231" w14:textId="77777777" w:rsidR="00C47507" w:rsidRPr="00C47507" w:rsidRDefault="00C47507" w:rsidP="00DD5C9F">
            <w:pPr>
              <w:rPr>
                <w:lang w:val="fr-FR"/>
              </w:rPr>
            </w:pPr>
          </w:p>
        </w:tc>
        <w:tc>
          <w:tcPr>
            <w:tcW w:w="2551" w:type="dxa"/>
          </w:tcPr>
          <w:p w14:paraId="4F2C7DAB" w14:textId="77777777" w:rsidR="00C47507" w:rsidRPr="00C47507" w:rsidRDefault="00C47507" w:rsidP="00DD5C9F">
            <w:pPr>
              <w:rPr>
                <w:lang w:val="fr-FR"/>
              </w:rPr>
            </w:pPr>
          </w:p>
        </w:tc>
      </w:tr>
    </w:tbl>
    <w:p w14:paraId="7419605F" w14:textId="77777777" w:rsidR="00C47507" w:rsidRPr="00C47507" w:rsidRDefault="00C47507" w:rsidP="00C47507">
      <w:pPr>
        <w:rPr>
          <w:lang w:val="fr-FR"/>
        </w:rPr>
      </w:pPr>
      <w:r w:rsidRPr="00C47507">
        <w:rPr>
          <w:i/>
          <w:lang w:val="fr-FR"/>
        </w:rPr>
        <w:t>Notă pentru evaluator: se verifică (i) implementarea pe teritoriul GAL MH și (ii) relația nemijlocită investiție → sprijin pentru Mocănița.</w:t>
      </w:r>
    </w:p>
    <w:p w14:paraId="0C9314C6" w14:textId="77777777" w:rsidR="00B73CE5" w:rsidRPr="00C47507" w:rsidRDefault="00B73CE5">
      <w:pPr>
        <w:rPr>
          <w:sz w:val="16"/>
          <w:szCs w:val="16"/>
          <w:lang w:val="fr-FR"/>
        </w:rPr>
      </w:pPr>
    </w:p>
    <w:p w14:paraId="0190B7F1" w14:textId="626761BD" w:rsidR="00546282" w:rsidRPr="00546282" w:rsidRDefault="00546282" w:rsidP="00546282">
      <w:pPr>
        <w:rPr>
          <w:lang w:val="fr-FR"/>
        </w:rPr>
      </w:pPr>
      <w:r w:rsidRPr="00546282">
        <w:rPr>
          <w:b/>
          <w:lang w:val="fr-FR"/>
        </w:rPr>
        <w:t>Anexa T1 – Calcul impact (participări/an) (CS3</w:t>
      </w:r>
      <w:r w:rsidR="00987558">
        <w:rPr>
          <w:b/>
          <w:lang w:val="fr-FR"/>
        </w:rPr>
        <w:t>.1</w:t>
      </w:r>
      <w:r w:rsidRPr="00546282">
        <w:rPr>
          <w:b/>
          <w:lang w:val="fr-FR"/>
        </w:rPr>
        <w:t>)</w:t>
      </w:r>
    </w:p>
    <w:p w14:paraId="27ED3B05" w14:textId="77777777" w:rsidR="00546282" w:rsidRPr="00546282" w:rsidRDefault="00546282" w:rsidP="00546282">
      <w:pPr>
        <w:rPr>
          <w:lang w:val="it-CH"/>
        </w:rPr>
      </w:pPr>
      <w:r w:rsidRPr="00546282">
        <w:rPr>
          <w:lang w:val="it-CH"/>
        </w:rPr>
        <w:t>Formula: Participări/an = A × B, unde A = nr. activități/an, B = nr. mediu participanți/activitate.</w:t>
      </w:r>
    </w:p>
    <w:p w14:paraId="52FDF792" w14:textId="77777777" w:rsidR="00546282" w:rsidRPr="00546282" w:rsidRDefault="00546282" w:rsidP="00546282">
      <w:pPr>
        <w:rPr>
          <w:lang w:val="it-CH"/>
        </w:rPr>
      </w:pPr>
      <w:r w:rsidRPr="00546282">
        <w:rPr>
          <w:lang w:val="it-CH"/>
        </w:rPr>
        <w:t>Se acceptă calculul pe baza participărilor (aceeași persoană poate participa de mai multe ori/an).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546282" w:rsidRPr="00546282" w14:paraId="1D9E46EF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F8FB0" w14:textId="77777777" w:rsidR="00546282" w:rsidRPr="00546282" w:rsidRDefault="00546282" w:rsidP="00546282">
            <w:pPr>
              <w:spacing w:after="200" w:line="276" w:lineRule="auto"/>
            </w:pPr>
            <w:r w:rsidRPr="00546282">
              <w:t>A) Nr. activități/an (A)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DD3" w14:textId="77777777" w:rsidR="00546282" w:rsidRPr="00546282" w:rsidRDefault="00546282" w:rsidP="00546282">
            <w:pPr>
              <w:spacing w:after="200" w:line="276" w:lineRule="auto"/>
            </w:pPr>
          </w:p>
        </w:tc>
      </w:tr>
      <w:tr w:rsidR="00546282" w:rsidRPr="00546282" w14:paraId="5477EFE4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09E7" w14:textId="77777777" w:rsidR="00546282" w:rsidRPr="00546282" w:rsidRDefault="00546282" w:rsidP="00546282">
            <w:pPr>
              <w:spacing w:after="200" w:line="276" w:lineRule="auto"/>
            </w:pPr>
            <w:r w:rsidRPr="00546282">
              <w:t>B) Nr. mediu participanți/activitate (B)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BCE9" w14:textId="77777777" w:rsidR="00546282" w:rsidRPr="00546282" w:rsidRDefault="00546282" w:rsidP="00546282">
            <w:pPr>
              <w:spacing w:after="200" w:line="276" w:lineRule="auto"/>
            </w:pPr>
          </w:p>
        </w:tc>
      </w:tr>
      <w:tr w:rsidR="00546282" w:rsidRPr="00546282" w14:paraId="14EE25D2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ACEFA" w14:textId="77777777" w:rsidR="00546282" w:rsidRPr="00546282" w:rsidRDefault="00546282" w:rsidP="00546282">
            <w:pPr>
              <w:spacing w:after="200" w:line="276" w:lineRule="auto"/>
            </w:pPr>
            <w:r w:rsidRPr="00546282">
              <w:t>Participări/an (A×B)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31BCC" w14:textId="77777777" w:rsidR="00546282" w:rsidRPr="00546282" w:rsidRDefault="00546282" w:rsidP="00546282">
            <w:pPr>
              <w:spacing w:after="200" w:line="276" w:lineRule="auto"/>
            </w:pPr>
          </w:p>
        </w:tc>
      </w:tr>
      <w:tr w:rsidR="00546282" w:rsidRPr="00987558" w14:paraId="351AE12B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DB26C" w14:textId="77777777" w:rsidR="00546282" w:rsidRPr="00546282" w:rsidRDefault="00546282" w:rsidP="00546282">
            <w:pPr>
              <w:spacing w:after="200" w:line="276" w:lineRule="auto"/>
              <w:rPr>
                <w:lang w:val="it-CH"/>
              </w:rPr>
            </w:pPr>
            <w:r w:rsidRPr="00546282">
              <w:rPr>
                <w:rFonts w:ascii="Segoe UI Symbol" w:hAnsi="Segoe UI Symbol" w:cs="Segoe UI Symbol"/>
                <w:lang w:val="it-CH"/>
              </w:rPr>
              <w:t>☐</w:t>
            </w:r>
            <w:r w:rsidRPr="00546282">
              <w:rPr>
                <w:lang w:val="it-CH"/>
              </w:rPr>
              <w:t xml:space="preserve"> Estimarea reprezintă participări (nu persoane unice)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977F" w14:textId="77777777" w:rsidR="00546282" w:rsidRPr="00546282" w:rsidRDefault="00546282" w:rsidP="00546282">
            <w:pPr>
              <w:spacing w:after="200" w:line="276" w:lineRule="auto"/>
              <w:rPr>
                <w:lang w:val="it-CH"/>
              </w:rPr>
            </w:pPr>
          </w:p>
        </w:tc>
      </w:tr>
      <w:tr w:rsidR="00546282" w:rsidRPr="00987558" w14:paraId="765F8E6B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F607" w14:textId="77777777" w:rsidR="00546282" w:rsidRPr="00546282" w:rsidRDefault="00546282" w:rsidP="00546282">
            <w:pPr>
              <w:spacing w:after="200" w:line="276" w:lineRule="auto"/>
              <w:rPr>
                <w:lang w:val="it-CH"/>
              </w:rPr>
            </w:pPr>
            <w:r w:rsidRPr="00546282">
              <w:rPr>
                <w:lang w:val="it-CH"/>
              </w:rPr>
              <w:t>Justificare scurtă (max. 4–6 rânduri):</w:t>
            </w:r>
            <w:r w:rsidRPr="00546282">
              <w:rPr>
                <w:lang w:val="it-CH"/>
              </w:rPr>
              <w:br/>
              <w:t>- A (din program/calendar):</w:t>
            </w:r>
            <w:r w:rsidRPr="00546282">
              <w:rPr>
                <w:lang w:val="it-CH"/>
              </w:rPr>
              <w:br/>
            </w:r>
            <w:r w:rsidRPr="00546282">
              <w:rPr>
                <w:lang w:val="it-CH"/>
              </w:rPr>
              <w:lastRenderedPageBreak/>
              <w:t>- B (capacitate/format activitate):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485B" w14:textId="77777777" w:rsidR="00546282" w:rsidRPr="00546282" w:rsidRDefault="00546282" w:rsidP="00546282">
            <w:pPr>
              <w:spacing w:after="200" w:line="276" w:lineRule="auto"/>
              <w:rPr>
                <w:lang w:val="it-CH"/>
              </w:rPr>
            </w:pPr>
          </w:p>
        </w:tc>
      </w:tr>
    </w:tbl>
    <w:p w14:paraId="4AE78406" w14:textId="77777777" w:rsidR="00546282" w:rsidRPr="00546282" w:rsidRDefault="00546282" w:rsidP="00546282">
      <w:pPr>
        <w:rPr>
          <w:lang w:val="it-CH"/>
        </w:rPr>
      </w:pPr>
      <w:r w:rsidRPr="00546282">
        <w:rPr>
          <w:i/>
          <w:lang w:val="it-CH"/>
        </w:rPr>
        <w:t>Document minim atașat: program/calendar estimativ (max. 1 pagină).</w:t>
      </w:r>
    </w:p>
    <w:p w14:paraId="2EC0BC69" w14:textId="77777777" w:rsidR="00B73CE5" w:rsidRPr="00546282" w:rsidRDefault="00B73CE5">
      <w:pPr>
        <w:rPr>
          <w:lang w:val="it-CH"/>
        </w:rPr>
      </w:pPr>
    </w:p>
    <w:p w14:paraId="3308E701" w14:textId="77777777" w:rsidR="00792785" w:rsidRPr="00525342" w:rsidRDefault="00792785" w:rsidP="00792785">
      <w:pPr>
        <w:rPr>
          <w:lang w:val="it-CH"/>
        </w:rPr>
      </w:pPr>
      <w:r w:rsidRPr="00525342">
        <w:rPr>
          <w:b/>
          <w:lang w:val="it-CH"/>
        </w:rPr>
        <w:t>Anexa T2 – Calcul eficiență cost–impact (€/participare/an) (CS5)</w:t>
      </w:r>
    </w:p>
    <w:p w14:paraId="7792E98D" w14:textId="77777777" w:rsidR="00792785" w:rsidRPr="00525342" w:rsidRDefault="00792785" w:rsidP="00792785">
      <w:pPr>
        <w:rPr>
          <w:lang w:val="it-CH"/>
        </w:rPr>
      </w:pPr>
      <w:r w:rsidRPr="00525342">
        <w:rPr>
          <w:lang w:val="it-CH"/>
        </w:rPr>
        <w:t>Formula: €/participare/an = Valoare nerambursabilă solicitată (€) / Participări/an (din T1).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792785" w:rsidRPr="00792785" w14:paraId="77198F27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6BE68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1) Valoare nerambursabilă solicitată (€)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831C" w14:textId="77777777" w:rsidR="00792785" w:rsidRPr="00792785" w:rsidRDefault="00792785" w:rsidP="00792785">
            <w:pPr>
              <w:spacing w:after="200" w:line="276" w:lineRule="auto"/>
            </w:pPr>
          </w:p>
        </w:tc>
      </w:tr>
      <w:tr w:rsidR="00792785" w:rsidRPr="00792785" w14:paraId="46849CCC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5BE09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Sursa valorii (bifează):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82447" w14:textId="77777777" w:rsidR="00792785" w:rsidRPr="00792785" w:rsidRDefault="00792785" w:rsidP="00792785">
            <w:pPr>
              <w:spacing w:after="200" w:line="276" w:lineRule="auto"/>
            </w:pPr>
            <w:r w:rsidRPr="00792785">
              <w:rPr>
                <w:rFonts w:ascii="Segoe UI Symbol" w:hAnsi="Segoe UI Symbol" w:cs="Segoe UI Symbol"/>
              </w:rPr>
              <w:t>☐</w:t>
            </w:r>
            <w:r w:rsidRPr="00792785">
              <w:t xml:space="preserve"> Cererea de finanțare  </w:t>
            </w:r>
            <w:r w:rsidRPr="00792785">
              <w:rPr>
                <w:rFonts w:ascii="Segoe UI Symbol" w:hAnsi="Segoe UI Symbol" w:cs="Segoe UI Symbol"/>
              </w:rPr>
              <w:t>☐</w:t>
            </w:r>
            <w:r w:rsidRPr="00792785">
              <w:t xml:space="preserve"> Buget/Deviz  </w:t>
            </w:r>
            <w:r w:rsidRPr="00792785">
              <w:rPr>
                <w:rFonts w:ascii="Segoe UI Symbol" w:hAnsi="Segoe UI Symbol" w:cs="Segoe UI Symbol"/>
              </w:rPr>
              <w:t>☐</w:t>
            </w:r>
            <w:r w:rsidRPr="00792785">
              <w:t xml:space="preserve"> Alt</w:t>
            </w:r>
            <w:r w:rsidRPr="00792785">
              <w:rPr>
                <w:rFonts w:ascii="Cambria" w:hAnsi="Cambria" w:cs="Cambria"/>
              </w:rPr>
              <w:t>ă</w:t>
            </w:r>
            <w:r w:rsidRPr="00792785">
              <w:t xml:space="preserve"> surs</w:t>
            </w:r>
            <w:r w:rsidRPr="00792785">
              <w:rPr>
                <w:rFonts w:ascii="Cambria" w:hAnsi="Cambria" w:cs="Cambria"/>
              </w:rPr>
              <w:t>ă</w:t>
            </w:r>
            <w:r w:rsidRPr="00792785">
              <w:t xml:space="preserve"> (men</w:t>
            </w:r>
            <w:r w:rsidRPr="00792785">
              <w:rPr>
                <w:rFonts w:ascii="Cambria" w:hAnsi="Cambria" w:cs="Cambria"/>
              </w:rPr>
              <w:t>ț</w:t>
            </w:r>
            <w:r w:rsidRPr="00792785">
              <w:t>ioneaz</w:t>
            </w:r>
            <w:r w:rsidRPr="00792785">
              <w:rPr>
                <w:rFonts w:ascii="Cambria" w:hAnsi="Cambria" w:cs="Cambria"/>
              </w:rPr>
              <w:t>ă</w:t>
            </w:r>
            <w:r w:rsidRPr="00792785">
              <w:t>): ____</w:t>
            </w:r>
          </w:p>
        </w:tc>
      </w:tr>
      <w:tr w:rsidR="00792785" w:rsidRPr="00792785" w14:paraId="547B51FA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01240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2) Participări/an (din T1)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20C8" w14:textId="77777777" w:rsidR="00792785" w:rsidRPr="00792785" w:rsidRDefault="00792785" w:rsidP="00792785">
            <w:pPr>
              <w:spacing w:after="200" w:line="276" w:lineRule="auto"/>
            </w:pPr>
          </w:p>
        </w:tc>
      </w:tr>
      <w:tr w:rsidR="00792785" w:rsidRPr="00792785" w14:paraId="2956B815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4BBF0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Confirmare (bifează):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B10B" w14:textId="77777777" w:rsidR="00792785" w:rsidRPr="00792785" w:rsidRDefault="00792785" w:rsidP="00792785">
            <w:pPr>
              <w:spacing w:after="200" w:line="276" w:lineRule="auto"/>
            </w:pPr>
            <w:r w:rsidRPr="00792785">
              <w:rPr>
                <w:rFonts w:ascii="Segoe UI Symbol" w:hAnsi="Segoe UI Symbol" w:cs="Segoe UI Symbol"/>
              </w:rPr>
              <w:t>☐</w:t>
            </w:r>
            <w:r w:rsidRPr="00792785">
              <w:t xml:space="preserve"> Valoarea participărilor/an este preluată identic din T1</w:t>
            </w:r>
          </w:p>
        </w:tc>
      </w:tr>
      <w:tr w:rsidR="00792785" w:rsidRPr="00792785" w14:paraId="3FB5A39D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C33C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3) Rezultat: €/participare/an (1 ÷ 2)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CB30" w14:textId="77777777" w:rsidR="00792785" w:rsidRPr="00792785" w:rsidRDefault="00792785" w:rsidP="00792785">
            <w:pPr>
              <w:spacing w:after="200" w:line="276" w:lineRule="auto"/>
            </w:pPr>
          </w:p>
        </w:tc>
      </w:tr>
      <w:tr w:rsidR="00792785" w:rsidRPr="00792785" w14:paraId="0174FE5D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29A33" w14:textId="77777777" w:rsidR="00792785" w:rsidRPr="00792785" w:rsidRDefault="00792785" w:rsidP="00792785">
            <w:pPr>
              <w:spacing w:after="200" w:line="276" w:lineRule="auto"/>
            </w:pPr>
            <w:r w:rsidRPr="00792785">
              <w:t>Notă scurtă (opțional, max. 2–3 rânduri)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5A0A" w14:textId="77777777" w:rsidR="00792785" w:rsidRPr="00792785" w:rsidRDefault="00792785" w:rsidP="00792785">
            <w:pPr>
              <w:spacing w:after="200" w:line="276" w:lineRule="auto"/>
            </w:pPr>
          </w:p>
        </w:tc>
      </w:tr>
    </w:tbl>
    <w:p w14:paraId="004EE944" w14:textId="77777777" w:rsidR="00792785" w:rsidRPr="00792785" w:rsidRDefault="00792785" w:rsidP="00792785">
      <w:r w:rsidRPr="00792785">
        <w:rPr>
          <w:i/>
        </w:rPr>
        <w:t>Notă pentru evaluator: se verifică coerența valorii nerambursabile cu cererea/bugetul și coerența participărilor/an cu T1.</w:t>
      </w:r>
    </w:p>
    <w:p w14:paraId="6E578103" w14:textId="77777777" w:rsidR="00792785" w:rsidRDefault="00792785"/>
    <w:p w14:paraId="2DFD34FB" w14:textId="0A4C9B57" w:rsidR="00546282" w:rsidRPr="00546282" w:rsidRDefault="00546282" w:rsidP="00546282">
      <w:pPr>
        <w:rPr>
          <w:b/>
          <w:lang w:val="it-CH"/>
        </w:rPr>
      </w:pPr>
      <w:r w:rsidRPr="00546282">
        <w:rPr>
          <w:b/>
          <w:lang w:val="it-CH"/>
        </w:rPr>
        <w:t>Anexa T4 – UAT-uri deservite / acoperire teritorială (CS3</w:t>
      </w:r>
      <w:r w:rsidR="00987558">
        <w:rPr>
          <w:b/>
          <w:lang w:val="it-CH"/>
        </w:rPr>
        <w:t>.2</w:t>
      </w:r>
      <w:r w:rsidRPr="00546282">
        <w:rPr>
          <w:b/>
          <w:lang w:val="it-CH"/>
        </w:rPr>
        <w:t>)</w:t>
      </w:r>
    </w:p>
    <w:p w14:paraId="65E649F0" w14:textId="77777777" w:rsidR="00546282" w:rsidRPr="00546282" w:rsidRDefault="00546282" w:rsidP="00546282">
      <w:pPr>
        <w:rPr>
          <w:bCs/>
          <w:lang w:val="it-CH"/>
        </w:rPr>
      </w:pPr>
      <w:r w:rsidRPr="00546282">
        <w:rPr>
          <w:bCs/>
          <w:lang w:val="it-CH"/>
        </w:rPr>
        <w:t>Se completează UAT-ul de implementare și cel puțin 1 UAT suplimentar. Pentru UAT-ul suplimentar se atașează 1 dovadă de acces/beneficiari (la alegere).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700"/>
      </w:tblGrid>
      <w:tr w:rsidR="00546282" w:rsidRPr="00987558" w14:paraId="47770AE4" w14:textId="77777777" w:rsidTr="006E2B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F6456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UAT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2384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Tip UAT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4447D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Cum este deservit (1 rând)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3878" w14:textId="77777777" w:rsidR="00546282" w:rsidRPr="00546282" w:rsidRDefault="00546282" w:rsidP="00546282">
            <w:pPr>
              <w:spacing w:after="200" w:line="276" w:lineRule="auto"/>
              <w:rPr>
                <w:bCs/>
                <w:lang w:val="it-CH"/>
              </w:rPr>
            </w:pPr>
            <w:r w:rsidRPr="00546282">
              <w:rPr>
                <w:bCs/>
                <w:lang w:val="it-CH"/>
              </w:rPr>
              <w:t>Dovadă acces/beneficiari (la alegere)</w:t>
            </w:r>
          </w:p>
        </w:tc>
      </w:tr>
      <w:tr w:rsidR="00546282" w:rsidRPr="00546282" w14:paraId="3C5CECC5" w14:textId="77777777" w:rsidTr="006E2B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A89E" w14:textId="77777777" w:rsidR="00546282" w:rsidRPr="00546282" w:rsidRDefault="00546282" w:rsidP="00546282">
            <w:pPr>
              <w:spacing w:after="200" w:line="276" w:lineRule="auto"/>
              <w:rPr>
                <w:bCs/>
                <w:lang w:val="it-CH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7C6E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rFonts w:ascii="Segoe UI Symbol" w:hAnsi="Segoe UI Symbol" w:cs="Segoe UI Symbol"/>
                <w:bCs/>
              </w:rPr>
              <w:t>☑</w:t>
            </w:r>
            <w:r w:rsidRPr="00546282">
              <w:rPr>
                <w:bCs/>
              </w:rPr>
              <w:t xml:space="preserve"> implementare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694C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3A49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—</w:t>
            </w:r>
          </w:p>
        </w:tc>
      </w:tr>
      <w:tr w:rsidR="00546282" w:rsidRPr="00546282" w14:paraId="032AC2B1" w14:textId="77777777" w:rsidTr="006E2B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0AC5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E132A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rFonts w:ascii="Segoe UI Symbol" w:hAnsi="Segoe UI Symbol" w:cs="Segoe UI Symbol"/>
                <w:bCs/>
              </w:rPr>
              <w:t>☑</w:t>
            </w:r>
            <w:r w:rsidRPr="00546282">
              <w:rPr>
                <w:bCs/>
              </w:rPr>
              <w:t xml:space="preserve"> suplimentar (punctat)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05CD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5779E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(alege: protocol/parteneriat; acord/intenție; regulament/contract acces; înscris relevant)</w:t>
            </w:r>
          </w:p>
        </w:tc>
      </w:tr>
      <w:tr w:rsidR="00546282" w:rsidRPr="00546282" w14:paraId="25E3215A" w14:textId="77777777" w:rsidTr="006E2B81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BAF0F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7931E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rFonts w:ascii="Segoe UI Symbol" w:hAnsi="Segoe UI Symbol" w:cs="Segoe UI Symbol"/>
                <w:bCs/>
              </w:rPr>
              <w:t>☐</w:t>
            </w:r>
            <w:r w:rsidRPr="00546282">
              <w:rPr>
                <w:bCs/>
              </w:rPr>
              <w:t xml:space="preserve"> suplimentar (opțional, fără punctaj supl.)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A703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AF203" w14:textId="77777777" w:rsidR="00546282" w:rsidRPr="00546282" w:rsidRDefault="00546282" w:rsidP="00546282">
            <w:pPr>
              <w:spacing w:after="200" w:line="276" w:lineRule="auto"/>
              <w:rPr>
                <w:bCs/>
              </w:rPr>
            </w:pPr>
            <w:r w:rsidRPr="00546282">
              <w:rPr>
                <w:bCs/>
              </w:rPr>
              <w:t>(opțional)</w:t>
            </w:r>
          </w:p>
        </w:tc>
      </w:tr>
    </w:tbl>
    <w:p w14:paraId="15833F62" w14:textId="787A391D" w:rsidR="00546282" w:rsidRPr="00546282" w:rsidRDefault="00546282" w:rsidP="00546282">
      <w:pPr>
        <w:rPr>
          <w:bCs/>
          <w:lang w:val="it-CH"/>
        </w:rPr>
      </w:pPr>
      <w:r w:rsidRPr="00546282">
        <w:rPr>
          <w:bCs/>
          <w:i/>
          <w:lang w:val="it-CH"/>
        </w:rPr>
        <w:t>Notă: pentru punctaj CS3</w:t>
      </w:r>
      <w:r w:rsidR="00987558">
        <w:rPr>
          <w:bCs/>
          <w:i/>
          <w:lang w:val="it-CH"/>
        </w:rPr>
        <w:t>.2</w:t>
      </w:r>
      <w:r w:rsidRPr="00546282">
        <w:rPr>
          <w:bCs/>
          <w:i/>
          <w:lang w:val="it-CH"/>
        </w:rPr>
        <w:t xml:space="preserve"> este suficientă completarea a 2 UAT-uri (implementare + 1 suplimentar) și dovada minimă pentru UAT-ul suplimentar.</w:t>
      </w:r>
    </w:p>
    <w:p w14:paraId="4ED703DA" w14:textId="77777777" w:rsidR="0008121B" w:rsidRPr="0008121B" w:rsidRDefault="0008121B" w:rsidP="0008121B">
      <w:pPr>
        <w:rPr>
          <w:lang w:val="it-CH"/>
        </w:rPr>
      </w:pPr>
      <w:r w:rsidRPr="0008121B">
        <w:rPr>
          <w:b/>
          <w:lang w:val="it-CH"/>
        </w:rPr>
        <w:lastRenderedPageBreak/>
        <w:t>Anexa T6 – Necesitate/deficit (CS2)</w:t>
      </w:r>
    </w:p>
    <w:p w14:paraId="29BB9EBC" w14:textId="77777777" w:rsidR="0008121B" w:rsidRPr="0008121B" w:rsidRDefault="0008121B" w:rsidP="0008121B">
      <w:pPr>
        <w:rPr>
          <w:lang w:val="it-CH"/>
        </w:rPr>
      </w:pPr>
      <w:r w:rsidRPr="0008121B">
        <w:rPr>
          <w:lang w:val="it-CH"/>
        </w:rPr>
        <w:t>Se completează pentru demonstrarea deficitului. Se atașează 1 dovadă minimă (foto/PV/extras strategie–HCL).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8121B" w:rsidRPr="0008121B" w14:paraId="35F29901" w14:textId="77777777"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5524A" w14:textId="77777777" w:rsidR="0008121B" w:rsidRPr="0008121B" w:rsidRDefault="0008121B" w:rsidP="0008121B">
            <w:pPr>
              <w:spacing w:after="200" w:line="276" w:lineRule="auto"/>
              <w:jc w:val="center"/>
            </w:pPr>
            <w:r w:rsidRPr="0008121B">
              <w:t>A) Identificare</w:t>
            </w:r>
          </w:p>
        </w:tc>
      </w:tr>
      <w:tr w:rsidR="0008121B" w:rsidRPr="0008121B" w14:paraId="4C216DF8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9714" w14:textId="77777777" w:rsidR="0008121B" w:rsidRPr="0008121B" w:rsidRDefault="0008121B" w:rsidP="0008121B">
            <w:pPr>
              <w:spacing w:after="200" w:line="276" w:lineRule="auto"/>
            </w:pPr>
            <w:r w:rsidRPr="0008121B">
              <w:t>Investiție / obiectiv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9A53" w14:textId="77777777" w:rsidR="0008121B" w:rsidRPr="0008121B" w:rsidRDefault="0008121B" w:rsidP="0008121B">
            <w:pPr>
              <w:spacing w:after="200" w:line="276" w:lineRule="auto"/>
            </w:pPr>
          </w:p>
        </w:tc>
      </w:tr>
      <w:tr w:rsidR="0008121B" w:rsidRPr="0008121B" w14:paraId="186DA297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49AD6" w14:textId="77777777" w:rsidR="0008121B" w:rsidRPr="0008121B" w:rsidRDefault="0008121B" w:rsidP="0008121B">
            <w:pPr>
              <w:spacing w:after="200" w:line="276" w:lineRule="auto"/>
            </w:pPr>
            <w:r w:rsidRPr="0008121B">
              <w:t>Locație (UAT, localitate, adresă)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21E" w14:textId="77777777" w:rsidR="0008121B" w:rsidRPr="0008121B" w:rsidRDefault="0008121B" w:rsidP="0008121B">
            <w:pPr>
              <w:spacing w:after="200" w:line="276" w:lineRule="auto"/>
            </w:pPr>
          </w:p>
        </w:tc>
      </w:tr>
    </w:tbl>
    <w:p w14:paraId="41033E97" w14:textId="77777777" w:rsidR="0008121B" w:rsidRPr="0008121B" w:rsidRDefault="0008121B" w:rsidP="000812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8121B" w:rsidRPr="0008121B" w14:paraId="6EA370E2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087D" w14:textId="77777777" w:rsidR="0008121B" w:rsidRPr="0008121B" w:rsidRDefault="0008121B" w:rsidP="0008121B">
            <w:pPr>
              <w:spacing w:after="200" w:line="276" w:lineRule="auto"/>
              <w:jc w:val="center"/>
            </w:pPr>
            <w:r w:rsidRPr="0008121B">
              <w:t>B) Tip deficit (bifează)</w:t>
            </w:r>
          </w:p>
        </w:tc>
      </w:tr>
      <w:tr w:rsidR="0008121B" w:rsidRPr="00987558" w14:paraId="0707E43E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8744" w14:textId="77777777" w:rsidR="0008121B" w:rsidRPr="0008121B" w:rsidRDefault="0008121B" w:rsidP="0008121B">
            <w:pPr>
              <w:spacing w:after="200" w:line="276" w:lineRule="auto"/>
              <w:rPr>
                <w:lang w:val="fr-FR"/>
              </w:rPr>
            </w:pPr>
            <w:r w:rsidRPr="0008121B">
              <w:rPr>
                <w:rFonts w:ascii="Segoe UI Symbol" w:hAnsi="Segoe UI Symbol" w:cs="Segoe UI Symbol"/>
                <w:lang w:val="fr-FR"/>
              </w:rPr>
              <w:t>☐</w:t>
            </w:r>
            <w:r w:rsidRPr="0008121B">
              <w:rPr>
                <w:lang w:val="fr-FR"/>
              </w:rPr>
              <w:t xml:space="preserve"> inexistent(ă)    </w:t>
            </w:r>
            <w:r w:rsidRPr="0008121B">
              <w:rPr>
                <w:rFonts w:ascii="Segoe UI Symbol" w:hAnsi="Segoe UI Symbol" w:cs="Segoe UI Symbol"/>
                <w:lang w:val="fr-FR"/>
              </w:rPr>
              <w:t>☐</w:t>
            </w:r>
            <w:r w:rsidRPr="0008121B">
              <w:rPr>
                <w:lang w:val="fr-FR"/>
              </w:rPr>
              <w:t xml:space="preserve"> nefunc</w:t>
            </w:r>
            <w:r w:rsidRPr="0008121B">
              <w:rPr>
                <w:rFonts w:ascii="Cambria" w:hAnsi="Cambria" w:cs="Cambria"/>
                <w:lang w:val="fr-FR"/>
              </w:rPr>
              <w:t>ț</w:t>
            </w:r>
            <w:r w:rsidRPr="0008121B">
              <w:rPr>
                <w:lang w:val="fr-FR"/>
              </w:rPr>
              <w:t>ional(</w:t>
            </w:r>
            <w:r w:rsidRPr="0008121B">
              <w:rPr>
                <w:rFonts w:ascii="Cambria" w:hAnsi="Cambria" w:cs="Cambria"/>
                <w:lang w:val="fr-FR"/>
              </w:rPr>
              <w:t>ă</w:t>
            </w:r>
            <w:r w:rsidRPr="0008121B">
              <w:rPr>
                <w:lang w:val="fr-FR"/>
              </w:rPr>
              <w:t xml:space="preserve">)    </w:t>
            </w:r>
            <w:r w:rsidRPr="0008121B">
              <w:rPr>
                <w:rFonts w:ascii="Segoe UI Symbol" w:hAnsi="Segoe UI Symbol" w:cs="Segoe UI Symbol"/>
                <w:lang w:val="fr-FR"/>
              </w:rPr>
              <w:t>☐</w:t>
            </w:r>
            <w:r w:rsidRPr="0008121B">
              <w:rPr>
                <w:lang w:val="fr-FR"/>
              </w:rPr>
              <w:t xml:space="preserve"> insuficient(</w:t>
            </w:r>
            <w:r w:rsidRPr="0008121B">
              <w:rPr>
                <w:rFonts w:ascii="Cambria" w:hAnsi="Cambria" w:cs="Cambria"/>
                <w:lang w:val="fr-FR"/>
              </w:rPr>
              <w:t>ă</w:t>
            </w:r>
            <w:r w:rsidRPr="0008121B">
              <w:rPr>
                <w:lang w:val="fr-FR"/>
              </w:rPr>
              <w:t>)</w:t>
            </w:r>
          </w:p>
        </w:tc>
      </w:tr>
    </w:tbl>
    <w:p w14:paraId="54CBDC43" w14:textId="77777777" w:rsidR="0008121B" w:rsidRPr="0008121B" w:rsidRDefault="0008121B" w:rsidP="0008121B">
      <w:pPr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8121B" w:rsidRPr="0008121B" w14:paraId="159519E6" w14:textId="77777777"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E9F5" w14:textId="77777777" w:rsidR="0008121B" w:rsidRPr="0008121B" w:rsidRDefault="0008121B" w:rsidP="0008121B">
            <w:pPr>
              <w:spacing w:after="200" w:line="276" w:lineRule="auto"/>
              <w:jc w:val="center"/>
            </w:pPr>
            <w:r w:rsidRPr="0008121B">
              <w:t>C) Deficit și impact (max. 8–10 rânduri)</w:t>
            </w:r>
          </w:p>
        </w:tc>
      </w:tr>
      <w:tr w:rsidR="0008121B" w:rsidRPr="0008121B" w14:paraId="06FF2D31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4162" w14:textId="77777777" w:rsidR="0008121B" w:rsidRPr="0008121B" w:rsidRDefault="0008121B" w:rsidP="0008121B">
            <w:pPr>
              <w:spacing w:after="200" w:line="276" w:lineRule="auto"/>
            </w:pPr>
            <w:r w:rsidRPr="0008121B">
              <w:t>Situația existentă (ce lipsește/nu funcționează/nu ajunge)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0241" w14:textId="77777777" w:rsidR="0008121B" w:rsidRPr="0008121B" w:rsidRDefault="0008121B" w:rsidP="0008121B">
            <w:pPr>
              <w:spacing w:after="200" w:line="276" w:lineRule="auto"/>
            </w:pPr>
          </w:p>
        </w:tc>
      </w:tr>
      <w:tr w:rsidR="0008121B" w:rsidRPr="00987558" w14:paraId="4720D0BA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5F69" w14:textId="77777777" w:rsidR="0008121B" w:rsidRPr="0008121B" w:rsidRDefault="0008121B" w:rsidP="0008121B">
            <w:pPr>
              <w:spacing w:after="200" w:line="276" w:lineRule="auto"/>
              <w:rPr>
                <w:lang w:val="fr-FR"/>
              </w:rPr>
            </w:pPr>
            <w:r w:rsidRPr="0008121B">
              <w:rPr>
                <w:lang w:val="fr-FR"/>
              </w:rPr>
              <w:t>Impact (cine este afectat și cum)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F1DF" w14:textId="77777777" w:rsidR="0008121B" w:rsidRPr="0008121B" w:rsidRDefault="0008121B" w:rsidP="0008121B">
            <w:pPr>
              <w:spacing w:after="200" w:line="276" w:lineRule="auto"/>
              <w:rPr>
                <w:lang w:val="fr-FR"/>
              </w:rPr>
            </w:pPr>
          </w:p>
        </w:tc>
      </w:tr>
    </w:tbl>
    <w:p w14:paraId="50F44BCE" w14:textId="77777777" w:rsidR="0008121B" w:rsidRPr="0008121B" w:rsidRDefault="0008121B" w:rsidP="0008121B">
      <w:pPr>
        <w:rPr>
          <w:lang w:val="fr-F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8121B" w:rsidRPr="00987558" w14:paraId="5AF8F1D1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D0EAE" w14:textId="77777777" w:rsidR="0008121B" w:rsidRPr="0008121B" w:rsidRDefault="0008121B" w:rsidP="0008121B">
            <w:pPr>
              <w:spacing w:after="200" w:line="276" w:lineRule="auto"/>
              <w:jc w:val="center"/>
              <w:rPr>
                <w:lang w:val="it-CH"/>
              </w:rPr>
            </w:pPr>
            <w:r w:rsidRPr="0008121B">
              <w:rPr>
                <w:lang w:val="it-CH"/>
              </w:rPr>
              <w:t>D) Dovada minimă (bifează una și atașează)</w:t>
            </w:r>
          </w:p>
        </w:tc>
      </w:tr>
      <w:tr w:rsidR="0008121B" w:rsidRPr="0008121B" w14:paraId="0F08683B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1B924" w14:textId="77777777" w:rsidR="0008121B" w:rsidRPr="0008121B" w:rsidRDefault="0008121B" w:rsidP="0008121B">
            <w:pPr>
              <w:spacing w:after="200" w:line="276" w:lineRule="auto"/>
            </w:pP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Foto datate (2–4)    </w:t>
            </w: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PV constatare (1 pag.)    </w:t>
            </w:r>
            <w:r w:rsidRPr="0008121B">
              <w:rPr>
                <w:rFonts w:ascii="Segoe UI Symbol" w:hAnsi="Segoe UI Symbol" w:cs="Segoe UI Symbol"/>
              </w:rPr>
              <w:t>☐</w:t>
            </w:r>
            <w:r w:rsidRPr="0008121B">
              <w:t xml:space="preserve"> Extras strategie/plan/HCL (pagini relevante)</w:t>
            </w:r>
          </w:p>
        </w:tc>
      </w:tr>
    </w:tbl>
    <w:p w14:paraId="50936438" w14:textId="77777777" w:rsidR="0008121B" w:rsidRPr="0008121B" w:rsidRDefault="0008121B" w:rsidP="0008121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8121B" w:rsidRPr="00987558" w14:paraId="4817378F" w14:textId="77777777"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8871" w14:textId="77777777" w:rsidR="0008121B" w:rsidRPr="0008121B" w:rsidRDefault="0008121B" w:rsidP="0008121B">
            <w:pPr>
              <w:spacing w:after="200" w:line="276" w:lineRule="auto"/>
              <w:jc w:val="center"/>
              <w:rPr>
                <w:lang w:val="it-CH"/>
              </w:rPr>
            </w:pPr>
            <w:r w:rsidRPr="0008121B">
              <w:rPr>
                <w:lang w:val="it-CH"/>
              </w:rPr>
              <w:t>E) Soluția propusă (max. 6–8 rânduri)</w:t>
            </w:r>
          </w:p>
        </w:tc>
      </w:tr>
      <w:tr w:rsidR="0008121B" w:rsidRPr="00987558" w14:paraId="7E473219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B40FE" w14:textId="77777777" w:rsidR="0008121B" w:rsidRPr="0008121B" w:rsidRDefault="0008121B" w:rsidP="0008121B">
            <w:pPr>
              <w:spacing w:after="200" w:line="276" w:lineRule="auto"/>
              <w:rPr>
                <w:lang w:val="it-CH"/>
              </w:rPr>
            </w:pPr>
            <w:r w:rsidRPr="0008121B">
              <w:rPr>
                <w:lang w:val="it-CH"/>
              </w:rPr>
              <w:t>Descriere pe scurt a soluției și cum acoperă deficitul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1428" w14:textId="77777777" w:rsidR="0008121B" w:rsidRPr="0008121B" w:rsidRDefault="0008121B" w:rsidP="0008121B">
            <w:pPr>
              <w:spacing w:after="200" w:line="276" w:lineRule="auto"/>
              <w:rPr>
                <w:lang w:val="it-CH"/>
              </w:rPr>
            </w:pPr>
          </w:p>
        </w:tc>
      </w:tr>
    </w:tbl>
    <w:p w14:paraId="0C59D4AF" w14:textId="77777777" w:rsidR="0008121B" w:rsidRPr="0008121B" w:rsidRDefault="0008121B" w:rsidP="0008121B">
      <w:pPr>
        <w:rPr>
          <w:lang w:val="it-CH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8121B" w:rsidRPr="00987558" w14:paraId="6E7ADC41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EAC1" w14:textId="77777777" w:rsidR="0008121B" w:rsidRPr="0008121B" w:rsidRDefault="0008121B" w:rsidP="0008121B">
            <w:pPr>
              <w:spacing w:after="200" w:line="276" w:lineRule="auto"/>
              <w:jc w:val="center"/>
              <w:rPr>
                <w:lang w:val="it-CH"/>
              </w:rPr>
            </w:pPr>
            <w:r w:rsidRPr="0008121B">
              <w:rPr>
                <w:lang w:val="it-CH"/>
              </w:rPr>
              <w:t>F) Încadrare în grila CS2 (bifează una)</w:t>
            </w:r>
          </w:p>
        </w:tc>
      </w:tr>
      <w:tr w:rsidR="0008121B" w:rsidRPr="00987558" w14:paraId="697687A3" w14:textId="77777777"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AA69" w14:textId="77777777" w:rsidR="0008121B" w:rsidRPr="0008121B" w:rsidRDefault="0008121B" w:rsidP="0008121B">
            <w:pPr>
              <w:spacing w:after="200" w:line="276" w:lineRule="auto"/>
              <w:rPr>
                <w:lang w:val="it-CH"/>
              </w:rPr>
            </w:pP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15p – deficit critic / inexistent / nefuncțional</w:t>
            </w:r>
            <w:r w:rsidRPr="0008121B">
              <w:rPr>
                <w:lang w:val="it-CH"/>
              </w:rPr>
              <w:br/>
            </w: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10p </w:t>
            </w:r>
            <w:r w:rsidRPr="0008121B">
              <w:rPr>
                <w:rFonts w:ascii="Cambria" w:hAnsi="Cambria" w:cs="Cambria"/>
                <w:lang w:val="it-CH"/>
              </w:rPr>
              <w:t>–</w:t>
            </w:r>
            <w:r w:rsidRPr="0008121B">
              <w:rPr>
                <w:lang w:val="it-CH"/>
              </w:rPr>
              <w:t xml:space="preserve"> deficit major</w:t>
            </w:r>
            <w:r w:rsidRPr="0008121B">
              <w:rPr>
                <w:lang w:val="it-CH"/>
              </w:rPr>
              <w:br/>
            </w: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5p </w:t>
            </w:r>
            <w:r w:rsidRPr="0008121B">
              <w:rPr>
                <w:rFonts w:ascii="Cambria" w:hAnsi="Cambria" w:cs="Cambria"/>
                <w:lang w:val="it-CH"/>
              </w:rPr>
              <w:t>–</w:t>
            </w:r>
            <w:r w:rsidRPr="0008121B">
              <w:rPr>
                <w:lang w:val="it-CH"/>
              </w:rPr>
              <w:t xml:space="preserve"> deficit moderat</w:t>
            </w:r>
            <w:r w:rsidRPr="0008121B">
              <w:rPr>
                <w:lang w:val="it-CH"/>
              </w:rPr>
              <w:br/>
            </w:r>
            <w:r w:rsidRPr="0008121B">
              <w:rPr>
                <w:rFonts w:ascii="Segoe UI Symbol" w:hAnsi="Segoe UI Symbol" w:cs="Segoe UI Symbol"/>
                <w:lang w:val="it-CH"/>
              </w:rPr>
              <w:t>☐</w:t>
            </w:r>
            <w:r w:rsidRPr="0008121B">
              <w:rPr>
                <w:lang w:val="it-CH"/>
              </w:rPr>
              <w:t xml:space="preserve"> 0p </w:t>
            </w:r>
            <w:r w:rsidRPr="0008121B">
              <w:rPr>
                <w:rFonts w:ascii="Cambria" w:hAnsi="Cambria" w:cs="Cambria"/>
                <w:lang w:val="it-CH"/>
              </w:rPr>
              <w:t>–</w:t>
            </w:r>
            <w:r w:rsidRPr="0008121B">
              <w:rPr>
                <w:lang w:val="it-CH"/>
              </w:rPr>
              <w:t xml:space="preserve"> nedovedit / ne</w:t>
            </w:r>
            <w:r w:rsidRPr="0008121B">
              <w:rPr>
                <w:rFonts w:ascii="Cambria" w:hAnsi="Cambria" w:cs="Cambria"/>
                <w:lang w:val="it-CH"/>
              </w:rPr>
              <w:t>î</w:t>
            </w:r>
            <w:r w:rsidRPr="0008121B">
              <w:rPr>
                <w:lang w:val="it-CH"/>
              </w:rPr>
              <w:t>ncadrabil</w:t>
            </w:r>
          </w:p>
        </w:tc>
      </w:tr>
    </w:tbl>
    <w:p w14:paraId="033E5E0C" w14:textId="77777777" w:rsidR="0008121B" w:rsidRPr="0008121B" w:rsidRDefault="0008121B" w:rsidP="0008121B">
      <w:pPr>
        <w:rPr>
          <w:lang w:val="it-CH"/>
        </w:rPr>
      </w:pPr>
      <w:r w:rsidRPr="0008121B">
        <w:rPr>
          <w:i/>
          <w:lang w:val="it-CH"/>
        </w:rPr>
        <w:t>Notă pentru evaluator: se verifică existența dovezii minime și coerența deficit–soluție–buget/deviz.</w:t>
      </w:r>
    </w:p>
    <w:p w14:paraId="0AAAA012" w14:textId="77777777" w:rsidR="00B73CE5" w:rsidRPr="0008121B" w:rsidRDefault="00B73CE5">
      <w:pPr>
        <w:rPr>
          <w:lang w:val="it-CH"/>
        </w:rPr>
      </w:pPr>
    </w:p>
    <w:p w14:paraId="4ECB7E60" w14:textId="77777777" w:rsidR="009D1FA6" w:rsidRPr="009D1FA6" w:rsidRDefault="009D1FA6" w:rsidP="009D1FA6">
      <w:pPr>
        <w:rPr>
          <w:lang w:val="fr-FR"/>
        </w:rPr>
      </w:pPr>
      <w:r w:rsidRPr="009D1FA6">
        <w:rPr>
          <w:b/>
          <w:lang w:val="fr-FR"/>
        </w:rPr>
        <w:lastRenderedPageBreak/>
        <w:t>Anexa T7 – Plan de operare și mentenanță + angajament resurse (Eligibilitate locală – Sustenabilitate</w:t>
      </w:r>
      <w:r>
        <w:rPr>
          <w:b/>
          <w:lang w:val="fr-FR"/>
        </w:rPr>
        <w:t xml:space="preserve"> </w:t>
      </w:r>
      <w:r w:rsidRPr="009D1FA6">
        <w:rPr>
          <w:b/>
          <w:sz w:val="24"/>
          <w:lang w:val="fr-FR"/>
        </w:rPr>
        <w:t>EGL4</w:t>
      </w:r>
      <w:r w:rsidRPr="009D1FA6">
        <w:rPr>
          <w:b/>
          <w:lang w:val="fr-FR"/>
        </w:rPr>
        <w:t>)</w:t>
      </w:r>
    </w:p>
    <w:p w14:paraId="6FBBFD4F" w14:textId="77777777" w:rsidR="009D1FA6" w:rsidRPr="009D1FA6" w:rsidRDefault="009D1FA6" w:rsidP="009D1FA6">
      <w:pPr>
        <w:rPr>
          <w:lang w:val="it-CH"/>
        </w:rPr>
      </w:pPr>
      <w:r w:rsidRPr="009D1FA6">
        <w:rPr>
          <w:b/>
          <w:lang w:val="it-CH"/>
        </w:rPr>
        <w:t>Scop: solicitantul demonstrează că investiția poate fi operată și întreținută pe perioada minimă de durabilitate:</w:t>
      </w:r>
    </w:p>
    <w:p w14:paraId="19F1A574" w14:textId="77777777" w:rsidR="009D1FA6" w:rsidRPr="009D1FA6" w:rsidRDefault="009D1FA6" w:rsidP="009D1FA6">
      <w:pPr>
        <w:rPr>
          <w:lang w:val="it-CH"/>
        </w:rPr>
      </w:pPr>
      <w:r w:rsidRPr="009D1FA6">
        <w:rPr>
          <w:lang w:val="it-CH"/>
        </w:rPr>
        <w:t>• 3 ani – pentru proiecte fără construcții-montaj (fără C-M)</w:t>
      </w:r>
    </w:p>
    <w:p w14:paraId="66652064" w14:textId="77777777" w:rsidR="009D1FA6" w:rsidRPr="009D1FA6" w:rsidRDefault="009D1FA6" w:rsidP="009D1FA6">
      <w:pPr>
        <w:rPr>
          <w:lang w:val="it-CH"/>
        </w:rPr>
      </w:pPr>
      <w:r w:rsidRPr="009D1FA6">
        <w:rPr>
          <w:lang w:val="it-CH"/>
        </w:rPr>
        <w:t>• 5 ani – pentru proiecte cu construcții-montaj (cu C-M)</w:t>
      </w:r>
    </w:p>
    <w:p w14:paraId="50988095" w14:textId="77777777" w:rsidR="009D1FA6" w:rsidRPr="009D1FA6" w:rsidRDefault="009D1FA6" w:rsidP="009D1FA6">
      <w:pPr>
        <w:rPr>
          <w:lang w:val="it-CH"/>
        </w:rPr>
      </w:pPr>
      <w:r w:rsidRPr="009D1FA6">
        <w:rPr>
          <w:lang w:val="it-CH"/>
        </w:rPr>
        <w:t xml:space="preserve">Instrucțiuni: completați câmpurile de mai jos. Atașați documentele obligatorii din Secțiunea D. </w:t>
      </w:r>
      <w:r>
        <w:rPr>
          <w:lang w:val="it-CH"/>
        </w:rPr>
        <w:t>D</w:t>
      </w:r>
      <w:r w:rsidRPr="009D1FA6">
        <w:rPr>
          <w:lang w:val="it-CH"/>
        </w:rPr>
        <w:t>ovada resurselor financiare se realizează exclusiv prin ANGAJAMENT/DECIZIE</w:t>
      </w:r>
      <w:r>
        <w:rPr>
          <w:lang w:val="it-CH"/>
        </w:rPr>
        <w:t>.</w:t>
      </w:r>
    </w:p>
    <w:p w14:paraId="0589AF52" w14:textId="77777777" w:rsidR="009D1FA6" w:rsidRPr="009D1FA6" w:rsidRDefault="009D1FA6" w:rsidP="009D1FA6">
      <w:pPr>
        <w:rPr>
          <w:lang w:val="it-CH"/>
        </w:rPr>
      </w:pPr>
    </w:p>
    <w:p w14:paraId="0E179271" w14:textId="77777777" w:rsidR="009D1FA6" w:rsidRPr="009D1FA6" w:rsidRDefault="009D1FA6" w:rsidP="009D1FA6">
      <w:pPr>
        <w:rPr>
          <w:lang w:val="it-CH"/>
        </w:rPr>
      </w:pPr>
      <w:r w:rsidRPr="009D1FA6">
        <w:rPr>
          <w:b/>
          <w:lang w:val="it-CH"/>
        </w:rPr>
        <w:t>A. Operare (cum funcționează investiția)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D1FA6" w:rsidRPr="009D1FA6" w14:paraId="7D0942CE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9AEA0" w14:textId="77777777" w:rsidR="009D1FA6" w:rsidRPr="009D1FA6" w:rsidRDefault="009D1FA6" w:rsidP="009D1FA6">
            <w:pPr>
              <w:spacing w:after="200" w:line="276" w:lineRule="auto"/>
            </w:pPr>
            <w:r w:rsidRPr="009D1FA6">
              <w:t>Element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D0518" w14:textId="77777777" w:rsidR="009D1FA6" w:rsidRPr="009D1FA6" w:rsidRDefault="009D1FA6" w:rsidP="009D1FA6">
            <w:pPr>
              <w:spacing w:after="200" w:line="276" w:lineRule="auto"/>
            </w:pPr>
            <w:r w:rsidRPr="009D1FA6">
              <w:t>Completare (max. 2–3 rânduri)</w:t>
            </w:r>
          </w:p>
        </w:tc>
      </w:tr>
      <w:tr w:rsidR="009D1FA6" w:rsidRPr="009D1FA6" w14:paraId="4605235E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D7EA" w14:textId="77777777" w:rsidR="00DA531E" w:rsidRDefault="00000000">
            <w:r>
              <w:t>1) Denumire investiție / obiectiv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083F" w14:textId="77777777" w:rsidR="00DA531E" w:rsidRDefault="00DA531E"/>
        </w:tc>
      </w:tr>
      <w:tr w:rsidR="009D1FA6" w:rsidRPr="009D1FA6" w14:paraId="271A4FAB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95C1" w14:textId="77777777" w:rsidR="00DA531E" w:rsidRDefault="00000000">
            <w:r>
              <w:t>2) Locație (UAT, adresă)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FE753" w14:textId="77777777" w:rsidR="00DA531E" w:rsidRDefault="00DA531E"/>
        </w:tc>
      </w:tr>
      <w:tr w:rsidR="009D1FA6" w:rsidRPr="009D1FA6" w14:paraId="3E903CBF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17E8" w14:textId="77777777" w:rsidR="00DA531E" w:rsidRDefault="00000000">
            <w:r>
              <w:t>3) Operator/Responsabil operare (intern/extern)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EF61" w14:textId="77777777" w:rsidR="00DA531E" w:rsidRDefault="00DA531E"/>
        </w:tc>
      </w:tr>
      <w:tr w:rsidR="009D1FA6" w:rsidRPr="009D1FA6" w14:paraId="6141CC09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7436E" w14:textId="77777777" w:rsidR="00DA531E" w:rsidRDefault="00000000">
            <w:r>
              <w:t>4) Perioada asumată (bifează): ☐ 3 ani (fără C+M) / ☐ 5 ani (cu C+M)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6DA" w14:textId="77777777" w:rsidR="00DA531E" w:rsidRDefault="00DA531E"/>
        </w:tc>
      </w:tr>
      <w:tr w:rsidR="009D1FA6" w:rsidRPr="009D1FA6" w14:paraId="489B451D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60DE" w14:textId="77777777" w:rsidR="00DA531E" w:rsidRDefault="00000000">
            <w:r>
              <w:t>5) Sursa de finanțare pentru operare &amp; mentenanță (buget/venituri/taxe etc.)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0695" w14:textId="77777777" w:rsidR="00DA531E" w:rsidRDefault="00DA531E"/>
        </w:tc>
      </w:tr>
    </w:tbl>
    <w:p w14:paraId="07B75237" w14:textId="77777777" w:rsidR="009D1FA6" w:rsidRPr="009D1FA6" w:rsidRDefault="009D1FA6" w:rsidP="009D1FA6">
      <w:pPr>
        <w:rPr>
          <w:lang w:val="it-CH"/>
        </w:rPr>
      </w:pPr>
    </w:p>
    <w:p w14:paraId="1ED9B1F1" w14:textId="77777777" w:rsidR="009D1FA6" w:rsidRPr="009D1FA6" w:rsidRDefault="009D1FA6" w:rsidP="009D1FA6">
      <w:pPr>
        <w:rPr>
          <w:lang w:val="fr-FR"/>
        </w:rPr>
      </w:pPr>
      <w:r w:rsidRPr="009D1FA6">
        <w:rPr>
          <w:b/>
          <w:lang w:val="fr-FR"/>
        </w:rPr>
        <w:t>B. Mentenanță (ce se întreține și cum)</w:t>
      </w:r>
    </w:p>
    <w:p w14:paraId="208C399A" w14:textId="77777777" w:rsidR="009D1FA6" w:rsidRPr="009D1FA6" w:rsidRDefault="009D1FA6" w:rsidP="009D1FA6">
      <w:pPr>
        <w:rPr>
          <w:lang w:val="it-CH"/>
        </w:rPr>
      </w:pPr>
      <w:r w:rsidRPr="009D1FA6">
        <w:rPr>
          <w:lang w:val="it-CH"/>
        </w:rPr>
        <w:t>Completați numai mentenanțele relevante pentru investiție (ex.: curățenie, revizii, IT, verificări electrice, reparații curente, consumabile, piese de schimb).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9D1FA6" w:rsidRPr="009D1FA6" w14:paraId="27E313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A94A0" w14:textId="77777777" w:rsidR="00DA531E" w:rsidRDefault="00000000">
            <w:r>
              <w:t>Activitate mentenanță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8322" w14:textId="77777777" w:rsidR="00DA531E" w:rsidRDefault="00000000">
            <w:r>
              <w:t>Frecvență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7945B" w14:textId="77777777" w:rsidR="00DA531E" w:rsidRDefault="00000000">
            <w:r>
              <w:t>Responsabil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3B35" w14:textId="77777777" w:rsidR="00DA531E" w:rsidRDefault="00000000">
            <w:r>
              <w:t>Cost anual (lei)</w:t>
            </w:r>
          </w:p>
        </w:tc>
      </w:tr>
      <w:tr w:rsidR="009D1FA6" w:rsidRPr="009D1FA6" w14:paraId="6594331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FC5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60AF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46D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150C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D1FA6" w14:paraId="5A3F1481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E3DD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4038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78141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88E9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D1FA6" w14:paraId="06F791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8C1A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A939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B923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4DDA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D1FA6" w14:paraId="6536FBB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EEED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F030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1F1C" w14:textId="77777777" w:rsidR="009D1FA6" w:rsidRPr="009D1FA6" w:rsidRDefault="009D1FA6" w:rsidP="009D1FA6">
            <w:pPr>
              <w:spacing w:after="200" w:line="276" w:lineRule="auto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1517" w14:textId="77777777" w:rsidR="009D1FA6" w:rsidRPr="009D1FA6" w:rsidRDefault="009D1FA6" w:rsidP="009D1FA6">
            <w:pPr>
              <w:spacing w:after="200" w:line="276" w:lineRule="auto"/>
            </w:pPr>
          </w:p>
        </w:tc>
      </w:tr>
    </w:tbl>
    <w:p w14:paraId="09640FC0" w14:textId="77777777" w:rsidR="009D1FA6" w:rsidRPr="009D1FA6" w:rsidRDefault="009D1FA6" w:rsidP="009D1FA6"/>
    <w:p w14:paraId="5EBCF1EB" w14:textId="77777777" w:rsidR="009D1FA6" w:rsidRPr="009D1FA6" w:rsidRDefault="009D1FA6" w:rsidP="009D1FA6">
      <w:r w:rsidRPr="009D1FA6">
        <w:rPr>
          <w:b/>
        </w:rPr>
        <w:t>C. Cost anual estimat (operare + mentenanță)</w:t>
      </w:r>
    </w:p>
    <w:p w14:paraId="1199B4EB" w14:textId="77777777" w:rsidR="009D1FA6" w:rsidRPr="009D1FA6" w:rsidRDefault="009D1FA6" w:rsidP="009D1FA6">
      <w:pPr>
        <w:rPr>
          <w:lang w:val="it-CH"/>
        </w:rPr>
      </w:pPr>
      <w:r w:rsidRPr="009D1FA6">
        <w:t xml:space="preserve">Indicați costul ANUAL total estimat. </w:t>
      </w:r>
      <w:r w:rsidRPr="009D1FA6">
        <w:rPr>
          <w:lang w:val="it-CH"/>
        </w:rPr>
        <w:t>Nu este necesar un deviz detaliat; se acceptă estimare realistă (utilități, consumabile, servicii, reparații curente).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9D1FA6" w:rsidRPr="009D1FA6" w14:paraId="079C7019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481A" w14:textId="77777777" w:rsidR="00DA531E" w:rsidRDefault="00000000">
            <w:r>
              <w:t>Categorie cost O&amp;M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0F825" w14:textId="77777777" w:rsidR="00DA531E" w:rsidRDefault="00000000">
            <w:r>
              <w:t>Cost anual (lei)</w:t>
            </w:r>
          </w:p>
        </w:tc>
      </w:tr>
      <w:tr w:rsidR="009D1FA6" w:rsidRPr="009D1FA6" w14:paraId="1BFCCA52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51B98" w14:textId="77777777" w:rsidR="009D1FA6" w:rsidRPr="009D1FA6" w:rsidRDefault="009D1FA6" w:rsidP="009D1FA6">
            <w:pPr>
              <w:spacing w:after="200" w:line="276" w:lineRule="auto"/>
            </w:pPr>
            <w:r w:rsidRPr="009D1FA6">
              <w:lastRenderedPageBreak/>
              <w:t>1) Utilități (energie/apă/gaz, după caz)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45A5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D1FA6" w14:paraId="6809A917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A7D89" w14:textId="77777777" w:rsidR="009D1FA6" w:rsidRPr="009D1FA6" w:rsidRDefault="009D1FA6" w:rsidP="009D1FA6">
            <w:pPr>
              <w:spacing w:after="200" w:line="276" w:lineRule="auto"/>
            </w:pPr>
            <w:r w:rsidRPr="009D1FA6">
              <w:t>2) Consumabile / materiale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D120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D1FA6" w14:paraId="772C170C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8C9EB" w14:textId="77777777" w:rsidR="009D1FA6" w:rsidRPr="009D1FA6" w:rsidRDefault="009D1FA6" w:rsidP="009D1FA6">
            <w:pPr>
              <w:spacing w:after="200" w:line="276" w:lineRule="auto"/>
            </w:pPr>
            <w:r w:rsidRPr="009D1FA6">
              <w:t>3) Servicii (pază/curățenie/contracte service, după caz)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3229" w14:textId="77777777" w:rsidR="009D1FA6" w:rsidRPr="009D1FA6" w:rsidRDefault="009D1FA6" w:rsidP="009D1FA6">
            <w:pPr>
              <w:spacing w:after="200" w:line="276" w:lineRule="auto"/>
            </w:pPr>
          </w:p>
        </w:tc>
      </w:tr>
      <w:tr w:rsidR="009D1FA6" w:rsidRPr="00987558" w14:paraId="027CB73D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247D" w14:textId="77777777" w:rsidR="009D1FA6" w:rsidRPr="009D1FA6" w:rsidRDefault="009D1FA6" w:rsidP="009D1FA6">
            <w:pPr>
              <w:spacing w:after="200" w:line="276" w:lineRule="auto"/>
              <w:rPr>
                <w:lang w:val="it-CH"/>
              </w:rPr>
            </w:pPr>
            <w:r w:rsidRPr="009D1FA6">
              <w:rPr>
                <w:lang w:val="it-CH"/>
              </w:rPr>
              <w:t>4) Personal (dacă sunt costuri suplimentare)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B66F" w14:textId="77777777" w:rsidR="009D1FA6" w:rsidRPr="009D1FA6" w:rsidRDefault="009D1FA6" w:rsidP="009D1FA6">
            <w:pPr>
              <w:spacing w:after="200" w:line="276" w:lineRule="auto"/>
              <w:rPr>
                <w:lang w:val="it-CH"/>
              </w:rPr>
            </w:pPr>
          </w:p>
        </w:tc>
      </w:tr>
      <w:tr w:rsidR="009D1FA6" w:rsidRPr="00987558" w14:paraId="4354B416" w14:textId="77777777"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E5CC1" w14:textId="77777777" w:rsidR="009D1FA6" w:rsidRPr="009D1FA6" w:rsidRDefault="009D1FA6" w:rsidP="009D1FA6">
            <w:pPr>
              <w:spacing w:after="200" w:line="276" w:lineRule="auto"/>
              <w:rPr>
                <w:lang w:val="it-CH"/>
              </w:rPr>
            </w:pPr>
            <w:r w:rsidRPr="009D1FA6">
              <w:rPr>
                <w:lang w:val="it-CH"/>
              </w:rPr>
              <w:t>5) Reparații curente / piese / revizii (total)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176E" w14:textId="77777777" w:rsidR="009D1FA6" w:rsidRPr="009D1FA6" w:rsidRDefault="009D1FA6" w:rsidP="009D1FA6">
            <w:pPr>
              <w:spacing w:after="200" w:line="276" w:lineRule="auto"/>
              <w:rPr>
                <w:lang w:val="it-CH"/>
              </w:rPr>
            </w:pPr>
          </w:p>
        </w:tc>
      </w:tr>
    </w:tbl>
    <w:p w14:paraId="238D9872" w14:textId="77777777" w:rsidR="009D1FA6" w:rsidRPr="009D1FA6" w:rsidRDefault="009D1FA6" w:rsidP="009D1FA6">
      <w:r w:rsidRPr="009D1FA6">
        <w:t>Total cost anual operare + mentenanță (lei): ____________________</w:t>
      </w:r>
    </w:p>
    <w:p w14:paraId="0A1E08D6" w14:textId="77777777" w:rsidR="009D1FA6" w:rsidRPr="009D1FA6" w:rsidRDefault="009D1FA6" w:rsidP="009D1FA6"/>
    <w:p w14:paraId="3D45AECB" w14:textId="77777777" w:rsidR="009D1FA6" w:rsidRPr="009D1FA6" w:rsidRDefault="009D1FA6" w:rsidP="009D1FA6">
      <w:pPr>
        <w:rPr>
          <w:lang w:val="fr-FR"/>
        </w:rPr>
      </w:pPr>
      <w:r w:rsidRPr="009D1FA6">
        <w:rPr>
          <w:b/>
          <w:lang w:val="fr-FR"/>
        </w:rPr>
        <w:t>D. Documente obligatorii (angajament resurse)</w:t>
      </w:r>
    </w:p>
    <w:p w14:paraId="354F6C4D" w14:textId="77777777" w:rsidR="009D1FA6" w:rsidRPr="009D1FA6" w:rsidRDefault="009D1FA6" w:rsidP="009D1FA6">
      <w:pPr>
        <w:rPr>
          <w:lang w:val="fr-FR"/>
        </w:rPr>
      </w:pPr>
      <w:r w:rsidRPr="009D1FA6">
        <w:rPr>
          <w:lang w:val="fr-FR"/>
        </w:rPr>
        <w:t>Se atașează obligatoriu: (1) Anexa T7 completată și (2) un angajament/decizie de asigurare a resurselor pentru operare și mentenanță pe perioada minimă (3 ani fără C-M / 5 ani cu C-M).</w:t>
      </w:r>
    </w:p>
    <w:p w14:paraId="42FA958C" w14:textId="77777777" w:rsidR="00482989" w:rsidRPr="00987558" w:rsidRDefault="00000000">
      <w:pPr>
        <w:rPr>
          <w:lang w:val="fr-FR"/>
        </w:rPr>
      </w:pPr>
      <w:r w:rsidRPr="00987558">
        <w:rPr>
          <w:lang w:val="fr-FR"/>
        </w:rPr>
        <w:t>Forme acceptate ale angajamentului/deciziei (după tip solicitant): UAT – HCL/echivalent; ADI – hotărâre AGA/echivalent; ONG – hotărâre CD/AGA; unitate de cult – hotărâre/decizie consiliu parohial.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9D1FA6" w:rsidRPr="009D1FA6" w14:paraId="7B2A35F4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7F1F4" w14:textId="77777777" w:rsidR="00DA531E" w:rsidRDefault="00000000">
            <w:r>
              <w:t>✔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9EC2A" w14:textId="77777777" w:rsidR="00DA531E" w:rsidRDefault="00000000">
            <w:r>
              <w:t>Document minim obligatoriu (EGL4)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5EEE3" w14:textId="77777777" w:rsidR="00DA531E" w:rsidRDefault="00000000">
            <w:r>
              <w:t>Observații</w:t>
            </w:r>
          </w:p>
        </w:tc>
      </w:tr>
      <w:tr w:rsidR="009D1FA6" w:rsidRPr="009D1FA6" w14:paraId="286035D4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4DA63" w14:textId="77777777" w:rsidR="00DA531E" w:rsidRDefault="00000000">
            <w:r>
              <w:t>☐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ACE79" w14:textId="77777777" w:rsidR="00DA531E" w:rsidRDefault="00000000">
            <w:r>
              <w:t>D1. Anexa T7 completată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CEE0" w14:textId="77777777" w:rsidR="00DA531E" w:rsidRDefault="00000000">
            <w:r>
              <w:t>Obligatoriu pentru toți solicitanții.</w:t>
            </w:r>
          </w:p>
        </w:tc>
      </w:tr>
      <w:tr w:rsidR="009D1FA6" w:rsidRPr="00987558" w14:paraId="4C06CD83" w14:textId="77777777"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DC050" w14:textId="77777777" w:rsidR="00DA531E" w:rsidRDefault="00000000">
            <w:r>
              <w:t>☐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7CAD" w14:textId="77777777" w:rsidR="00DA531E" w:rsidRPr="00C47507" w:rsidRDefault="00000000">
            <w:pPr>
              <w:rPr>
                <w:lang w:val="it-CH"/>
              </w:rPr>
            </w:pPr>
            <w:r w:rsidRPr="00C47507">
              <w:rPr>
                <w:lang w:val="it-CH"/>
              </w:rPr>
              <w:t>D2. Angajament/Decizie asigurare resurse O&amp;M (3/5 ani)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6DADB" w14:textId="77777777" w:rsidR="00DA531E" w:rsidRPr="00C47507" w:rsidRDefault="00000000">
            <w:pPr>
              <w:rPr>
                <w:lang w:val="it-CH"/>
              </w:rPr>
            </w:pPr>
            <w:r w:rsidRPr="00C47507">
              <w:rPr>
                <w:lang w:val="it-CH"/>
              </w:rPr>
              <w:t>Include referire la sursa de finanțare și la costurile anuale estimate (din T7).</w:t>
            </w:r>
          </w:p>
        </w:tc>
      </w:tr>
    </w:tbl>
    <w:p w14:paraId="3C06FF25" w14:textId="77777777" w:rsidR="009D1FA6" w:rsidRPr="009D1FA6" w:rsidRDefault="009D1FA6" w:rsidP="009D1FA6">
      <w:pPr>
        <w:rPr>
          <w:lang w:val="it-CH"/>
        </w:rPr>
      </w:pPr>
    </w:p>
    <w:p w14:paraId="7376FF23" w14:textId="77777777" w:rsidR="009D1FA6" w:rsidRPr="009D1FA6" w:rsidRDefault="009D1FA6" w:rsidP="009D1FA6">
      <w:pPr>
        <w:rPr>
          <w:lang w:val="it-CH"/>
        </w:rPr>
      </w:pPr>
      <w:r w:rsidRPr="009D1FA6">
        <w:rPr>
          <w:lang w:val="it-CH"/>
        </w:rPr>
        <w:t>Declarație: Prin prezenta, solicitantul își asumă operarea și mentenanța investiției și acoperirea costurilor aferente pentru perioada minimă de durabilitate aplicabilă (3/5 ani).</w:t>
      </w:r>
    </w:p>
    <w:p w14:paraId="3726D39B" w14:textId="77777777" w:rsidR="009D1FA6" w:rsidRPr="009D1FA6" w:rsidRDefault="009D1FA6">
      <w:pPr>
        <w:rPr>
          <w:lang w:val="it-CH"/>
        </w:rPr>
      </w:pPr>
    </w:p>
    <w:sectPr w:rsidR="009D1FA6" w:rsidRPr="009D1FA6" w:rsidSect="006E2B81">
      <w:pgSz w:w="12240" w:h="15840"/>
      <w:pgMar w:top="993" w:right="900" w:bottom="1135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5554067">
    <w:abstractNumId w:val="8"/>
  </w:num>
  <w:num w:numId="2" w16cid:durableId="95372945">
    <w:abstractNumId w:val="6"/>
  </w:num>
  <w:num w:numId="3" w16cid:durableId="824705124">
    <w:abstractNumId w:val="5"/>
  </w:num>
  <w:num w:numId="4" w16cid:durableId="514196255">
    <w:abstractNumId w:val="4"/>
  </w:num>
  <w:num w:numId="5" w16cid:durableId="574627695">
    <w:abstractNumId w:val="7"/>
  </w:num>
  <w:num w:numId="6" w16cid:durableId="2025550467">
    <w:abstractNumId w:val="3"/>
  </w:num>
  <w:num w:numId="7" w16cid:durableId="446236822">
    <w:abstractNumId w:val="2"/>
  </w:num>
  <w:num w:numId="8" w16cid:durableId="1849248824">
    <w:abstractNumId w:val="1"/>
  </w:num>
  <w:num w:numId="9" w16cid:durableId="16343683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2D55"/>
    <w:rsid w:val="00034616"/>
    <w:rsid w:val="0006063C"/>
    <w:rsid w:val="0008121B"/>
    <w:rsid w:val="00083351"/>
    <w:rsid w:val="000A60EE"/>
    <w:rsid w:val="000F4D3C"/>
    <w:rsid w:val="000F70F3"/>
    <w:rsid w:val="0015074B"/>
    <w:rsid w:val="00204E3C"/>
    <w:rsid w:val="00245CFC"/>
    <w:rsid w:val="0029639D"/>
    <w:rsid w:val="00326F90"/>
    <w:rsid w:val="00432F82"/>
    <w:rsid w:val="00482989"/>
    <w:rsid w:val="004A7695"/>
    <w:rsid w:val="004E2073"/>
    <w:rsid w:val="00525342"/>
    <w:rsid w:val="00544E80"/>
    <w:rsid w:val="00546282"/>
    <w:rsid w:val="0063532A"/>
    <w:rsid w:val="006D16A7"/>
    <w:rsid w:val="006E2B81"/>
    <w:rsid w:val="00792785"/>
    <w:rsid w:val="007A39BD"/>
    <w:rsid w:val="007C058E"/>
    <w:rsid w:val="00814F59"/>
    <w:rsid w:val="008248BB"/>
    <w:rsid w:val="008517D2"/>
    <w:rsid w:val="00977BE7"/>
    <w:rsid w:val="00987558"/>
    <w:rsid w:val="009D1FA6"/>
    <w:rsid w:val="00A07DB5"/>
    <w:rsid w:val="00AA1D8D"/>
    <w:rsid w:val="00AB7BC0"/>
    <w:rsid w:val="00B47730"/>
    <w:rsid w:val="00B52B18"/>
    <w:rsid w:val="00B73CE5"/>
    <w:rsid w:val="00C14027"/>
    <w:rsid w:val="00C47507"/>
    <w:rsid w:val="00CB0664"/>
    <w:rsid w:val="00D30E4C"/>
    <w:rsid w:val="00DA531E"/>
    <w:rsid w:val="00E70D0B"/>
    <w:rsid w:val="00F745F1"/>
    <w:rsid w:val="00FB5A87"/>
    <w:rsid w:val="00FC646E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D79D14"/>
  <w14:defaultImageDpi w14:val="300"/>
  <w15:docId w15:val="{42394EAB-7E2B-4FEC-8930-33EAA01AC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5</Pages>
  <Words>956</Words>
  <Characters>5450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6394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Elena Curcean</cp:lastModifiedBy>
  <cp:revision>26</cp:revision>
  <dcterms:created xsi:type="dcterms:W3CDTF">2013-12-23T23:15:00Z</dcterms:created>
  <dcterms:modified xsi:type="dcterms:W3CDTF">2026-03-10T06:15:00Z</dcterms:modified>
  <cp:category/>
</cp:coreProperties>
</file>